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Balogh Júlia</w:t>
      </w:r>
    </w:p>
    <w:p>
      <w:r>
        <w:t>Név: Balogh Júlia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1994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PowerPoint, Google Analytics, Excel, Meta Business Suite</w:t>
      </w:r>
    </w:p>
    <w:p>
      <w:r>
        <w:t>Nyelvismeret:</w:t>
        <w:br/>
        <w:t>- német – középfok</w:t>
        <w:br/>
        <w:t>- magyar – anyanyelvi</w:t>
      </w:r>
    </w:p>
    <w:p>
      <w:r>
        <w:t>Egyéb:</w:t>
        <w:br/>
        <w:t>- Hootsuite, Google Drive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